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</w:t>
            </w:r>
          </w:p>
          <w:p>
            <w:pPr>
              <w:spacing w:before="0" w:after="0"/>
            </w:pPr>
            <w:r>
              <w:t>alle Stockwerke</w:t>
            </w:r>
          </w:p>
          <w:p>
            <w:pPr>
              <w:spacing w:before="0" w:after="0"/>
            </w:pPr>
            <w:r>
              <w:t>alle Küchen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</w:t>
            </w:r>
          </w:p>
          <w:p>
            <w:pPr>
              <w:spacing w:before="0" w:after="0"/>
            </w:pPr>
            <w:r>
              <w:t>schwarz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9094927" name="8abafc70-f8f9-11ef-afbc-7529209c77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6053395" name="8abafc70-f8f9-11ef-afbc-7529209c77c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1654230" name="92028ac0-f8f9-11ef-a316-cdee75064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906225" name="92028ac0-f8f9-11ef-a316-cdee750643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jede Wohnung</w:t>
            </w:r>
          </w:p>
          <w:p>
            <w:pPr>
              <w:spacing w:before="0" w:after="0"/>
            </w:pPr>
            <w:r>
              <w:t>alle Stockwerke 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34937195" name="475549b0-f901-11ef-adbb-cd67b07ad5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1432679" name="475549b0-f901-11ef-adbb-cd67b07ad5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3777643" name="4eedb720-f901-11ef-8ba7-11feb85cf4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420432" name="4eedb720-f901-11ef-8ba7-11feb85cf40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 27</w:t>
            </w:r>
          </w:p>
          <w:p>
            <w:pPr>
              <w:spacing w:before="0" w:after="0"/>
            </w:pPr>
            <w:r>
              <w:t>4.OG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Cushion-Vinyl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>rot/braun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5282031" name="a6bbf620-f90a-11ef-8cb5-afdcd3b45a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6761440" name="a6bbf620-f90a-11ef-8cb5-afdcd3b45a5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7765381" name="aa27a9d0-f90a-11ef-ae74-8bfd0d4375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03222" name="aa27a9d0-f90a-11ef-ae74-8bfd0d4375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Balkone</w:t>
            </w:r>
          </w:p>
          <w:p>
            <w:pPr>
              <w:spacing w:before="0" w:after="0"/>
            </w:pPr>
            <w:r>
              <w:t>1.OG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Balkonbrüstung</w:t>
            </w:r>
          </w:p>
          <w:p>
            <w:pPr>
              <w:spacing w:before="0" w:after="0"/>
            </w:pPr>
            <w:r>
              <w:t>weiss/ 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6210233" name="7e9e0460-f911-11ef-b484-a3260723d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6293340" name="7e9e0460-f911-11ef-b484-a3260723de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402260" name="89d01350-f911-11ef-b850-c7047ece9b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126241" name="89d01350-f911-11ef-b850-c7047ece9b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5783217" name="b0fba3d0-f9d0-11ef-84c0-df07f5e7ad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819256" name="b0fba3d0-f9d0-11ef-84c0-df07f5e7ad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63978774" name="b42852b0-f9d0-11ef-969a-f93501398b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0453611" name="b42852b0-f9d0-11ef-969a-f93501398ba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FL-Leuchte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896095" name="1eeeb1f0-f9d3-11ef-a3bf-1fe89afce6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800499" name="1eeeb1f0-f9d3-11ef-a3bf-1fe89afce67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1645182" name="2366f3a0-f9d3-11ef-8e3f-f946edc8c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9664648" name="2366f3a0-f9d3-11ef-8e3f-f946edc8c80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  <w:p>
            <w:pPr>
              <w:spacing w:before="0" w:after="0"/>
            </w:pPr>
            <w:r>
              <w:t>Quecksilber: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Elektrobuchse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5371863" name="8e5c15f0-f9d3-11ef-983a-8f178a34b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018050" name="8e5c15f0-f9d3-11ef-983a-8f178a34b95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367216" name="aa5b2390-f9d3-11ef-bebe-bbf81a03e3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807740" name="aa5b2390-f9d3-11ef-bebe-bbf81a03e34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G31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0543119" name="1dc74c20-f9d7-11ef-bc85-27e778b4a2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8998768" name="1dc74c20-f9d7-11ef-bc85-27e778b4a2d0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86130985" name="20ff6cb0-f9d7-11ef-8dc9-616a32e310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074870" name="20ff6cb0-f9d7-11ef-8dc9-616a32e3107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